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3C6BD72B"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407341">
        <w:t>Reparatie bestaand</w:t>
      </w:r>
      <w:r w:rsidR="007F180A">
        <w:t xml:space="preserve"> areaal</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4B971B52"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7F180A">
        <w:rPr>
          <w:color w:val="000000"/>
        </w:rPr>
        <w:fldChar w:fldCharType="begin">
          <w:ffData>
            <w:name w:val=""/>
            <w:enabled/>
            <w:calcOnExit w:val="0"/>
            <w:textInput>
              <w:default w:val="31212103"/>
            </w:textInput>
          </w:ffData>
        </w:fldChar>
      </w:r>
      <w:r w:rsidR="007F180A">
        <w:rPr>
          <w:color w:val="000000"/>
        </w:rPr>
        <w:instrText xml:space="preserve"> FORMTEXT </w:instrText>
      </w:r>
      <w:r w:rsidR="007F180A">
        <w:rPr>
          <w:color w:val="000000"/>
        </w:rPr>
      </w:r>
      <w:r w:rsidR="007F180A">
        <w:rPr>
          <w:color w:val="000000"/>
        </w:rPr>
        <w:fldChar w:fldCharType="separate"/>
      </w:r>
      <w:r w:rsidR="007F180A">
        <w:rPr>
          <w:noProof/>
          <w:color w:val="000000"/>
        </w:rPr>
        <w:t>31212103</w:t>
      </w:r>
      <w:r w:rsidR="007F180A">
        <w:rPr>
          <w:color w:val="000000"/>
        </w:rPr>
        <w:fldChar w:fldCharType="end"/>
      </w:r>
      <w:r w:rsidRPr="00300406">
        <w:rPr>
          <w:color w:val="000000"/>
        </w:rPr>
        <w:t>,</w:t>
      </w:r>
      <w:r w:rsidRPr="00300406">
        <w:t xml:space="preserve"> voor </w:t>
      </w:r>
      <w:r>
        <w:t xml:space="preserve">de </w:t>
      </w:r>
      <w:r w:rsidR="007F180A">
        <w:rPr>
          <w:color w:val="000000"/>
        </w:rPr>
        <w:fldChar w:fldCharType="begin">
          <w:ffData>
            <w:name w:val=""/>
            <w:enabled/>
            <w:calcOnExit w:val="0"/>
            <w:textInput>
              <w:default w:val="de dienst van Assemblage en Reparatie Drijvende Vaarwegmarkeringen"/>
            </w:textInput>
          </w:ffData>
        </w:fldChar>
      </w:r>
      <w:r w:rsidR="007F180A">
        <w:rPr>
          <w:color w:val="000000"/>
        </w:rPr>
        <w:instrText xml:space="preserve"> FORMTEXT </w:instrText>
      </w:r>
      <w:r w:rsidR="007F180A">
        <w:rPr>
          <w:color w:val="000000"/>
        </w:rPr>
      </w:r>
      <w:r w:rsidR="007F180A">
        <w:rPr>
          <w:color w:val="000000"/>
        </w:rPr>
        <w:fldChar w:fldCharType="separate"/>
      </w:r>
      <w:r w:rsidR="007F180A">
        <w:rPr>
          <w:noProof/>
          <w:color w:val="000000"/>
        </w:rPr>
        <w:t>de dienst van Assemblage en Reparatie Drijvende Vaarwegmarkeringen</w:t>
      </w:r>
      <w:r w:rsidR="007F180A">
        <w:rPr>
          <w:color w:val="000000"/>
        </w:rPr>
        <w:fldChar w:fldCharType="end"/>
      </w:r>
      <w:r w:rsidRPr="00300406">
        <w:rPr>
          <w:color w:val="000000"/>
        </w:rPr>
        <w:t>,</w:t>
      </w:r>
      <w:r>
        <w:rPr>
          <w:color w:val="000000"/>
        </w:rPr>
        <w:t xml:space="preserve"> Perceel </w:t>
      </w:r>
      <w:r w:rsidR="00407341">
        <w:rPr>
          <w:color w:val="000000"/>
        </w:rPr>
        <w:t>Reparatie bestaand</w:t>
      </w:r>
      <w:r w:rsidR="007F180A">
        <w:rPr>
          <w:color w:val="000000"/>
        </w:rPr>
        <w:t xml:space="preserve"> areaal</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07341"/>
    <w:rsid w:val="00450447"/>
    <w:rsid w:val="004B0EA1"/>
    <w:rsid w:val="004D766D"/>
    <w:rsid w:val="005822C1"/>
    <w:rsid w:val="005A4FBE"/>
    <w:rsid w:val="005D2CF1"/>
    <w:rsid w:val="005E046F"/>
    <w:rsid w:val="006006F5"/>
    <w:rsid w:val="00603A84"/>
    <w:rsid w:val="00650A9B"/>
    <w:rsid w:val="006A1235"/>
    <w:rsid w:val="006D2E66"/>
    <w:rsid w:val="006F42D7"/>
    <w:rsid w:val="007435A7"/>
    <w:rsid w:val="007F180A"/>
    <w:rsid w:val="007F4AEA"/>
    <w:rsid w:val="008655B4"/>
    <w:rsid w:val="0088386A"/>
    <w:rsid w:val="0088501B"/>
    <w:rsid w:val="008A11BA"/>
    <w:rsid w:val="008D2753"/>
    <w:rsid w:val="008E3581"/>
    <w:rsid w:val="00905289"/>
    <w:rsid w:val="009563F3"/>
    <w:rsid w:val="00960166"/>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SW00-254672864-2536</_dlc_DocId>
    <_dlc_DocIdUrl xmlns="d1f4ca02-a417-4920-a040-35718d15cf76">
      <Url>https://samenwerken.sp01.intranet.rws.nl/sites/M241218699/_layouts/15/DocIdRedir.aspx?ID=SW00-254672864-2536</Url>
      <Description>SW00-254672864-2536</Description>
    </_dlc_DocIdUrl>
  </documentManagement>
</p:properties>
</file>

<file path=customXml/itemProps1.xml><?xml version="1.0" encoding="utf-8"?>
<ds:datastoreItem xmlns:ds="http://schemas.openxmlformats.org/officeDocument/2006/customXml" ds:itemID="{E8970744-7A17-4425-B2DE-7648F9819BD9}">
  <ds:schemaRefs>
    <ds:schemaRef ds:uri="http://schemas.microsoft.com/sharepoint/v3/contenttype/forms"/>
  </ds:schemaRefs>
</ds:datastoreItem>
</file>

<file path=customXml/itemProps2.xml><?xml version="1.0" encoding="utf-8"?>
<ds:datastoreItem xmlns:ds="http://schemas.openxmlformats.org/officeDocument/2006/customXml" ds:itemID="{422E3B94-6D8F-4E14-87BB-2A93ECB43252}">
  <ds:schemaRefs>
    <ds:schemaRef ds:uri="http://schemas.microsoft.com/sharepoint/events"/>
  </ds:schemaRefs>
</ds:datastoreItem>
</file>

<file path=customXml/itemProps3.xml><?xml version="1.0" encoding="utf-8"?>
<ds:datastoreItem xmlns:ds="http://schemas.openxmlformats.org/officeDocument/2006/customXml" ds:itemID="{33DC6C9E-BA3F-4F63-A60C-497B7D045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7A244-3E80-4DD9-950B-69B4FCB511E9}">
  <ds:schemaRefs>
    <ds:schemaRef ds:uri="http://schemas.microsoft.com/office/2006/documentManagement/types"/>
    <ds:schemaRef ds:uri="d1f4ca02-a417-4920-a040-35718d15cf76"/>
    <ds:schemaRef ds:uri="http://www.w3.org/XML/1998/namespace"/>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4908</Characters>
  <Application>Microsoft Office Word</Application>
  <DocSecurity>0</DocSecurity>
  <Lines>40</Lines>
  <Paragraphs>11</Paragraphs>
  <ScaleCrop>false</ScaleCrop>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2026-01-27T09:51:00Z</dcterms:created>
  <dcterms:modified xsi:type="dcterms:W3CDTF">2026-01-27T09:52:00Z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a7aacbf2-34fd-4323-bd70-22f7884df2b2</vt:lpwstr>
  </property>
</Properties>
</file>